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3333496" name="019d67db-eaaf-7639-831d-b5b49688e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499729" name="019d67db-eaaf-7639-831d-b5b49688eb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Mitte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4885280" name="019d67e5-b509-7681-a139-cfe7bb87d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156127" name="019d67e5-b509-7681-a139-cfe7bb87d50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629084" name="019d67e9-80c2-7e84-a0e6-fb3d3aef1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753459" name="019d67e9-80c2-7e84-a0e6-fb3d3aef1db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286057" name="019d6807-eb51-7b2d-abf0-93c6dacab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929896" name="019d6807-eb51-7b2d-abf0-93c6dacab26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9765525" name="019d680d-fba2-7fc7-b48e-f4a947962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274328" name="019d680d-fba2-7fc7-b48e-f4a947962fb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7804113" name="019d6814-4d4b-7112-865f-5fc33b2404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001160" name="019d6814-4d4b-7112-865f-5fc33b2404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1214299" name="019d6819-e937-7e7f-956c-57fb474d5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413346" name="019d6819-e937-7e7f-956c-57fb474d51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Haus/Garage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9532678" name="019d681e-bab2-7cf5-a9e4-f5fc2b796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679012" name="019d681e-bab2-7cf5-a9e4-f5fc2b796c9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7666761" name="019d6820-5273-7d3d-b74e-6bdc04c5c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830050" name="019d6820-5273-7d3d-b74e-6bdc04c5c53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8398673" name="019d67e4-1e40-78ae-9b26-6a9610df9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045073" name="019d67e4-1e40-78ae-9b26-6a9610df9f3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Mitte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5750842" name="019d67e7-5623-7158-a3ae-19122a5ed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100131" name="019d67e7-5623-7158-a3ae-19122a5ed5e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2118592" name="019d67eb-68c4-707d-8bff-1d022fa98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27415" name="019d67eb-68c4-707d-8bff-1d022fa9894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1342012" name="019d6809-2656-7689-ba28-904fe1905f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08481" name="019d6809-2656-7689-ba28-904fe1905f2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7967606" name="019d6810-f82d-7fb9-9891-16a82a2afc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41073" name="019d6810-f82d-7fb9-9891-16a82a2afc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5227636" name="019d681a-e2f3-705f-bff2-623e4f185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266199" name="019d681a-e2f3-705f-bff2-623e4f185eb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3638411" name="019d6801-b343-79aa-8f3e-521f203d4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982736" name="019d6801-b343-79aa-8f3e-521f203d476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Sitzplatz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Sitzbank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3207566" name="019d681c-890c-765d-b0ae-42f072b54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228662" name="019d681c-890c-765d-b0ae-42f072b540e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6877089" name="019d67d4-3def-7f0a-99b8-dc2e832b3a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997215" name="019d67d4-3def-7f0a-99b8-dc2e832b3a9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2513118" name="019d67d5-7dc3-74f2-85d3-45a141d32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592306" name="019d67d5-7dc3-74f2-85d3-45a141d3207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2854660" name="019d67ef-1747-7b8e-a33b-82115f57a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92386" name="019d67ef-1747-7b8e-a33b-82115f57a2a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1116312" name="019d67f0-4c82-7d4a-8b8c-79cad30db2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055029" name="019d67f0-4c82-7d4a-8b8c-79cad30db25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Cushio Vinyl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553341" name="019d67f5-976f-70df-840a-e54d27a2d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734872" name="019d67f5-976f-70df-840a-e54d27a2d98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5033000" name="019d67fa-0b26-7009-a5ef-f211977f1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00247" name="019d67fa-0b26-7009-a5ef-f211977f118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9082036" name="019d67fc-ca6a-76c1-8213-6af065ea75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544895" name="019d67fc-ca6a-76c1-8213-6af065ea75f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WC/Küche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Decke / Boden </w:t>
            </w:r>
          </w:p>
        </w:tc>
        <w:tc>
          <w:p>
            <w:pPr>
              <w:spacing w:before="0" w:after="0" w:line="240" w:lineRule="auto"/>
            </w:pPr>
            <w:r>
              <w:t>Boden/Decke/Wand</w:t>
            </w:r>
          </w:p>
        </w:tc>
        <w:tc>
          <w:p>
            <w:pPr>
              <w:spacing w:before="0" w:after="0" w:line="240" w:lineRule="auto"/>
            </w:pPr>
            <w:r>
              <w:t>Putz / 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9022255" name="019d6802-fc9a-77df-84f5-cf18f36ef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373413" name="019d6802-fc9a-77df-84f5-cf18f36efba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Keller Eingang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Decke/Boden/Wände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8869951" name="019d6815-a320-761d-9bc3-d18a5f6768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813846" name="019d6815-a320-761d-9bc3-d18a5f67681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837 MAS Baumanagement FHZ</w:t>
          </w:r>
        </w:p>
        <w:p>
          <w:pPr>
            <w:spacing w:before="0" w:after="0"/>
          </w:pPr>
          <w:r>
            <w:t>DN 837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